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/ 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1285784" name="b5d3cd80-eae2-11ef-af8c-e1a3a26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533728" name="b5d3cd80-eae2-11ef-af8c-e1a3a267137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187093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164123" name="b4b63810-eaac-11ef-bcbe-ef4daa803a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4801289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994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Wohnzimmer / Gang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230231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57404" name="4e3b36c0-eaad-11ef-b751-1b2e48bd55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180889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41832" name="af8c1610-eaad-11ef-89bc-1705158eb4f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807193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40158" name="c43febe0-eaad-11ef-a2cf-018de5d7c82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2923672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35275" name="e7c42d10-eaad-11ef-ab1b-f5a5d2698c9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5152382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904034" name="02e70b80-eaae-11ef-8db1-23f8a008fa1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38046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61835" name="1da1d950-eaae-11ef-af1b-b7035180b5b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455401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606043" name="de0683c0-eaaf-11ef-995f-873bf930db8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219520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720143" name="2a442f30-eab0-11ef-9322-29d7756993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6536253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536045" name="3dbf8500-eab0-11ef-b8ba-2318c72fc2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8835358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039706" name="5eea93f0-eab0-11ef-bb35-67defec222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829436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8177" name="73de58f0-eab0-11ef-bcb2-f9b00ac30b0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906138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033741" name="545d65a0-eab2-11ef-87fe-5308d46a0c4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8209361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238242" name="73d79040-eab2-11ef-b09c-0d6130574e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6232163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81075" name="8b48ff70-eab2-11ef-a1b3-6bedda55b6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532585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301431" name="a3dca780-eab2-11ef-bf0a-8784d31f3ee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412655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08684" name="bdeaba90-eab2-11ef-aa08-05e2bdce27c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323899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91389" name="e2ac5dc0-eab2-11ef-b498-0b00e72515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108615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656666" name="05f03a90-eab3-11ef-9afc-3f1357ba73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907817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432801" name="3c59fa30-eab3-11ef-a9e6-efa53cf01d5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969148" name="66711fb0-eab3-11ef-be4a-3de698100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465634" name="66711fb0-eab3-11ef-be4a-3de69810032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